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Aussen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Laube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Blumenkiste</w:t>
            </w:r>
          </w:p>
          <w:p>
            <w:pPr>
              <w:spacing w:before="0" w:after="0"/>
            </w:pPr>
            <w:r>
              <w:t>Topf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4512080" name="019e8d60-ddbe-7230-82dd-2f6bd12431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7077638" name="019e8d60-ddbe-7230-82dd-2f6bd124310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740422" name="019e8d60-f9b3-72de-b6d8-a8aff5e184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7934599" name="019e8d60-f9b3-72de-b6d8-a8aff5e184f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Keller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Lampen Isolation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9099444" name="019e8d64-2296-7532-83a7-c21c36e535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9200932" name="019e8d64-2296-7532-83a7-c21c36e5353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6370052" name="019e8d64-434f-7b43-81f3-fac35b2f32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0288502" name="019e8d64-434f-7b43-81f3-fac35b2f32f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Keller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9588081" name="019e8d68-962f-7972-b5a2-cc7674f970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9043689" name="019e8d68-962f-7972-b5a2-cc7674f970e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7506089" name="019e8d68-c386-7ff7-be1f-c3e00c559c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9353436" name="019e8d68-c386-7ff7-be1f-c3e00c559ca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Erdgeschoss</w:t>
            </w:r>
          </w:p>
          <w:p>
            <w:pPr>
              <w:spacing w:before="0" w:after="0"/>
            </w:pPr>
            <w:r>
              <w:t>Küche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Holzofen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4676720" name="019e8d6b-d854-7425-bca0-b175b0c5fc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6194877" name="019e8d6b-d854-7425-bca0-b175b0c5fc3c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8065759" name="019e8d6b-ef20-769b-beb2-9fe98cbd10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1459221" name="019e8d6b-ef20-769b-beb2-9fe98cbd100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Erdgeschoss</w:t>
            </w:r>
          </w:p>
          <w:p>
            <w:pPr>
              <w:spacing w:before="0" w:after="0"/>
            </w:pPr>
            <w:r>
              <w:t>Küche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973641" name="019e8d6e-872b-7bad-96e9-c0750801f2c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4539403" name="019e8d6e-872b-7bad-96e9-c0750801f2c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6852571" name="019e8d6e-a75f-779a-ac89-541fb5653c6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3641257" name="019e8d6e-a75f-779a-ac89-541fb5653c6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KMF: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Obergeschoss</w:t>
            </w:r>
          </w:p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Obergeschoss</w:t>
            </w:r>
          </w:p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Holzofen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45027485" name="019e8d8d-65ab-7968-aa29-0827d5e8d1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0727066" name="019e8d8d-65ab-7968-aa29-0827d5e8d14c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3958660" name="019e8d8d-81c8-7c10-9c8c-1d63aadcd0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4453233" name="019e8d8d-81c8-7c10-9c8c-1d63aadcd09c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321938" name="019e8d90-af7b-710d-b60b-089f14fdcc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8406266" name="019e8d90-af7b-710d-b60b-089f14fdcce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3222395" name="019e8d90-c816-7569-8d22-4ea0c25192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3761747" name="019e8d90-c816-7569-8d22-4ea0c25192b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Schwäderlochstrasse 10, 7250 Klosters</w:t>
          </w:r>
        </w:p>
        <w:p>
          <w:pPr>
            <w:spacing w:before="0" w:after="0"/>
          </w:pPr>
          <w:r>
            <w:t>DN 939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